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Milchkammer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4902585" name="019daed8-618f-7cfb-87c8-4b2a484ccb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313633" name="019daed8-618f-7cfb-87c8-4b2a484ccb4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Milchkammer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2612073"/>
                  <wp:effectExtent l="0" t="0" r="0" b="0"/>
                  <wp:docPr id="1923607922" name="019dbace-265e-7669-bd09-99348a8c2c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236543" name="019dbace-265e-7669-bd09-99348a8c2c6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261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Milchkammer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2612073"/>
                  <wp:effectExtent l="0" t="0" r="0" b="0"/>
                  <wp:docPr id="226029642" name="019dbad1-b024-790a-9962-0b9877fdfc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213389" name="019dbad1-b024-790a-9962-0b9877fdfcb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261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Stall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5860613" name="019daee0-6cea-7796-9055-b297994237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319096" name="019daee0-6cea-7796-9055-b297994237e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Milchkammer / Scheune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2612073"/>
                  <wp:effectExtent l="0" t="0" r="0" b="0"/>
                  <wp:docPr id="68936716" name="019dbad3-474a-7084-803a-a4882f538e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308935" name="019dbad3-474a-7084-803a-a4882f538ee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261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Stall / Scheune </w:t>
            </w:r>
          </w:p>
          <w:p>
            <w:pPr>
              <w:spacing w:before="0" w:after="0" w:line="240" w:lineRule="auto"/>
            </w:pPr>
            <w:r>
              <w:t>EG/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7099482" name="019daee3-0801-7ba3-bf1c-6622e3b204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938111" name="019daee3-0801-7ba3-bf1c-6622e3b204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Stall / Scheune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97840231" name="019daee6-88fb-719c-a723-ccf48809b7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110756" name="019daee6-88fb-719c-a723-ccf48809b77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Schopf </w:t>
            </w:r>
          </w:p>
          <w:p>
            <w:pPr>
              <w:spacing w:before="0" w:after="0" w:line="240" w:lineRule="auto"/>
            </w:pPr>
            <w:r>
              <w:t>EG/DG</w:t>
            </w:r>
          </w:p>
          <w:p>
            <w:pPr>
              <w:spacing w:before="0" w:after="0" w:line="240" w:lineRule="auto"/>
            </w:pPr>
            <w:r>
              <w:t>Wand / Decke / Boden </w:t>
            </w:r>
          </w:p>
        </w:tc>
        <w:tc>
          <w:p>
            <w:pPr>
              <w:spacing w:before="0" w:after="0" w:line="240" w:lineRule="auto"/>
            </w:pPr>
            <w:r>
              <w:t>Wand / Decke / Boden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9239157" name="019daef1-dfcc-7c11-84f4-5781ecc144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709483" name="019daef1-dfcc-7c11-84f4-5781ecc1444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/ Decke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2612073"/>
                  <wp:effectExtent l="0" t="0" r="0" b="0"/>
                  <wp:docPr id="195919650" name="019dbad5-d2bb-76a0-ab60-8eb8962d26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6286722" name="019dbad5-d2bb-76a0-ab60-8eb8962d263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261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